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25E938" w14:textId="77777777" w:rsidR="00600ECE" w:rsidRPr="00305217" w:rsidRDefault="003A7FD7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05217">
        <w:rPr>
          <w:rFonts w:ascii="Times New Roman" w:hAnsi="Times New Roman" w:cs="Times New Roman"/>
          <w:b/>
          <w:sz w:val="24"/>
          <w:szCs w:val="24"/>
          <w:lang w:val="ru-RU"/>
        </w:rPr>
        <w:t>ЦИКЛОГРАММА 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305217" w:rsidRPr="00305217" w14:paraId="54122351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770D46C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E920D39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1 неделя (08.01 - 10.01.2025 г.)</w:t>
            </w:r>
          </w:p>
        </w:tc>
      </w:tr>
      <w:tr w:rsidR="00305217" w:rsidRPr="00305217" w14:paraId="09F54EF3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6E1AB92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A7FF561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недели: Зимняя сказка и зимние 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забавы</w:t>
            </w:r>
          </w:p>
        </w:tc>
      </w:tr>
    </w:tbl>
    <w:p w14:paraId="22E28969" w14:textId="77777777" w:rsidR="00600ECE" w:rsidRPr="00305217" w:rsidRDefault="00600ECE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4320"/>
        <w:gridCol w:w="4320"/>
        <w:gridCol w:w="4320"/>
      </w:tblGrid>
      <w:tr w:rsidR="00305217" w:rsidRPr="00305217" w14:paraId="5FA262A4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67BE3F68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4320" w:type="dxa"/>
            <w:shd w:val="clear" w:color="auto" w:fill="EDF2F7"/>
          </w:tcPr>
          <w:p w14:paraId="089376D0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Среда 08.01</w:t>
            </w:r>
          </w:p>
        </w:tc>
        <w:tc>
          <w:tcPr>
            <w:tcW w:w="4320" w:type="dxa"/>
            <w:shd w:val="clear" w:color="auto" w:fill="EDF2F7"/>
          </w:tcPr>
          <w:p w14:paraId="1C41D0F9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09.01</w:t>
            </w:r>
          </w:p>
        </w:tc>
        <w:tc>
          <w:tcPr>
            <w:tcW w:w="4320" w:type="dxa"/>
            <w:shd w:val="clear" w:color="auto" w:fill="EDF2F7"/>
          </w:tcPr>
          <w:p w14:paraId="23FA97E8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10.01</w:t>
            </w:r>
          </w:p>
        </w:tc>
      </w:tr>
      <w:tr w:rsidR="00305217" w:rsidRPr="00305217" w14:paraId="0E18D47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3AF12BA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1E6E7204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настроение ребёнка, приобщение к выражению личного мнения.</w:t>
            </w:r>
          </w:p>
        </w:tc>
      </w:tr>
      <w:tr w:rsidR="00305217" w:rsidRPr="00305217" w14:paraId="6D302E2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99B272D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003ADCA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305217" w:rsidRPr="00305217" w14:paraId="328B991C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C66E063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1BB1EF1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429EC976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линий.</w:t>
            </w:r>
          </w:p>
          <w:p w14:paraId="60A37966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A752D78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7C5E589D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4A7A8156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C0954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Развитие речи: «Зимние 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6F2BF193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03DF8F5D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</w:tr>
      <w:tr w:rsidR="00305217" w:rsidRPr="00305217" w14:paraId="5AD86A9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07D9519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5CCDB653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305217" w:rsidRPr="00305217" w14:paraId="3F6EAAA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B7EE86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0EA7337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Чтен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ие потешек. Привлечение внимания к пище, формирование культурно-гигиенических навыков, слежение за осанкой.</w:t>
            </w:r>
          </w:p>
        </w:tc>
      </w:tr>
      <w:tr w:rsidR="00305217" w:rsidRPr="00305217" w14:paraId="223FD57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395D8FC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76B1E8E0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305217" w:rsidRPr="00305217" w14:paraId="5EE0B32A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5ECBB8E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E3E61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 прогулка»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равновесие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FEE056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 / Казахский язык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Қыс</w:t>
            </w:r>
            <w:proofErr w:type="spellEnd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келді</w:t>
            </w:r>
            <w:proofErr w:type="spellEnd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F1373B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«Снежные забавы»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</w:t>
            </w:r>
          </w:p>
        </w:tc>
      </w:tr>
      <w:tr w:rsidR="00305217" w:rsidRPr="00305217" w14:paraId="2C461BB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D463F33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3AF38BC7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305217" w:rsidRPr="00305217" w14:paraId="02DC198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8A163A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02794F19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305217" w:rsidRPr="00305217" w14:paraId="7443DFE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0CAE572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  <w:proofErr w:type="spellEnd"/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D11BC1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B22890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F01ADF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</w:tr>
      <w:tr w:rsidR="00305217" w:rsidRPr="00305217" w14:paraId="6DAD16C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AF1D412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5A619C11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305217" w:rsidRPr="00305217" w14:paraId="62B1ED20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450ECDA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9B1F2B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Чтение сказки «Морозко»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D078266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4224B5C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Чтение стихов о зиме</w:t>
            </w:r>
          </w:p>
        </w:tc>
      </w:tr>
      <w:tr w:rsidR="00305217" w:rsidRPr="00305217" w14:paraId="3BDD6C4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EE2C342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3C69A4A0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305217" w:rsidRPr="00305217" w14:paraId="7A38EF3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890F8E7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CA98678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оличества.</w:t>
            </w:r>
          </w:p>
          <w:p w14:paraId="7E98672E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7BB5BC1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29BBC153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2F44833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1082851A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Скатывание шаров.</w:t>
            </w:r>
          </w:p>
        </w:tc>
      </w:tr>
      <w:tr w:rsidR="00305217" w:rsidRPr="00305217" w14:paraId="77BB4B8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53EEB39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09D2D17D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</w:tbl>
    <w:p w14:paraId="674E4154" w14:textId="77777777" w:rsidR="00600ECE" w:rsidRPr="00305217" w:rsidRDefault="003A7F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05217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402D1CF1" w14:textId="77777777" w:rsidR="00600ECE" w:rsidRPr="00305217" w:rsidRDefault="003A7FD7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0521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305217" w:rsidRPr="00305217" w14:paraId="3D7FC08E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DBC12D5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32B4195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 какой период 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составлен план: 2 неделя (13.01 - 17.01.2025 г.)</w:t>
            </w:r>
          </w:p>
        </w:tc>
      </w:tr>
      <w:tr w:rsidR="00305217" w:rsidRPr="00305217" w14:paraId="00366643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90ACFBD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ED082CA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В гости к сказке</w:t>
            </w:r>
          </w:p>
        </w:tc>
      </w:tr>
    </w:tbl>
    <w:p w14:paraId="41FDDAE0" w14:textId="77777777" w:rsidR="00600ECE" w:rsidRPr="00305217" w:rsidRDefault="00600ECE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305217" w:rsidRPr="00305217" w14:paraId="33286399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42C2A89B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40CB1362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13.01</w:t>
            </w:r>
          </w:p>
        </w:tc>
        <w:tc>
          <w:tcPr>
            <w:tcW w:w="2592" w:type="dxa"/>
            <w:shd w:val="clear" w:color="auto" w:fill="EDF2F7"/>
          </w:tcPr>
          <w:p w14:paraId="49B35E9B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14.01</w:t>
            </w:r>
          </w:p>
        </w:tc>
        <w:tc>
          <w:tcPr>
            <w:tcW w:w="2592" w:type="dxa"/>
            <w:shd w:val="clear" w:color="auto" w:fill="EDF2F7"/>
          </w:tcPr>
          <w:p w14:paraId="01414F82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Среда 15.01</w:t>
            </w:r>
          </w:p>
        </w:tc>
        <w:tc>
          <w:tcPr>
            <w:tcW w:w="2592" w:type="dxa"/>
            <w:shd w:val="clear" w:color="auto" w:fill="EDF2F7"/>
          </w:tcPr>
          <w:p w14:paraId="4193D09E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16.01</w:t>
            </w:r>
          </w:p>
        </w:tc>
        <w:tc>
          <w:tcPr>
            <w:tcW w:w="2592" w:type="dxa"/>
            <w:shd w:val="clear" w:color="auto" w:fill="EDF2F7"/>
          </w:tcPr>
          <w:p w14:paraId="5EB7258C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17.01</w:t>
            </w:r>
          </w:p>
        </w:tc>
      </w:tr>
      <w:tr w:rsidR="00305217" w:rsidRPr="00305217" w14:paraId="46E4710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F81A219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B3477C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Создание благоприятной обстановки. Беседа о настроение ребёнка, приобщение к выражению личного мнения.</w:t>
            </w:r>
          </w:p>
        </w:tc>
      </w:tr>
      <w:tr w:rsidR="00305217" w:rsidRPr="00305217" w14:paraId="12B9C45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4CFE710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6E03763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305217" w:rsidRPr="00305217" w14:paraId="1FB5C8CC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BAEA668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льная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32CB54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15AF56EB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02A64386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79307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ам.</w:t>
            </w:r>
          </w:p>
          <w:p w14:paraId="27451555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20502F0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28EE85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2053290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3159BAAD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A5B3D1D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79445933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4E1EE74C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9C2C7F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0C63CE78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6BF48C43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</w:tr>
      <w:tr w:rsidR="00305217" w:rsidRPr="00305217" w14:paraId="589CC79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BE507AA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C63B829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305217" w:rsidRPr="00305217" w14:paraId="4BBD045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1A21618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2366493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Чтение потешек. Привлечение внимания к пище, 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формирование культурно-гигиенических навыков, слежение за осанкой.</w:t>
            </w:r>
          </w:p>
        </w:tc>
      </w:tr>
      <w:tr w:rsidR="00305217" w:rsidRPr="00305217" w14:paraId="02E9216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D5B51A6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35805F4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305217" w:rsidRPr="00305217" w14:paraId="6A80388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4B35C5C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EB1D80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«Зимняя прогулка»</w:t>
            </w:r>
            <w:bookmarkStart w:id="0" w:name="_GoBack"/>
            <w:bookmarkEnd w:id="0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равновесие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D78D71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 / Казахский язык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Қыс</w:t>
            </w:r>
            <w:proofErr w:type="spellEnd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келді</w:t>
            </w:r>
            <w:proofErr w:type="spellEnd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D5A0F01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«Снежные забавы»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2FE62DE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«Веселые нотки»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слух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423BFC2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«Ловкие зайчата»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Упражнять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прыжках</w:t>
            </w:r>
          </w:p>
        </w:tc>
      </w:tr>
      <w:tr w:rsidR="00305217" w:rsidRPr="00305217" w14:paraId="69C9D28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405CF69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DF2E1B5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305217" w:rsidRPr="00305217" w14:paraId="6B3D685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E9EE6A6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1036B70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305217" w:rsidRPr="00305217" w14:paraId="1646A68A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DD9152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C0DEFC1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DB3B6D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7A86DD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949292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C7AD0D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</w:tr>
      <w:tr w:rsidR="00305217" w:rsidRPr="00305217" w14:paraId="57770A0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F6FB54E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B8B3B83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305217" w:rsidRPr="00305217" w14:paraId="44F52822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CC95923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6D40F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Чтение сказки «Морозко»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1625F35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5EB4A6C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Чтение стихов о зиме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E92E6BA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Классическая музыка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4AA5112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Чтение сказки «Заюшкина избушка»</w:t>
            </w:r>
          </w:p>
        </w:tc>
      </w:tr>
      <w:tr w:rsidR="00305217" w:rsidRPr="00305217" w14:paraId="2106CAE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C117F4A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64CF2AE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305217" w:rsidRPr="00305217" w14:paraId="52D8DAF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CA33459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ятельность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C1BFCCB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18BDD602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C7D18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1DBE4133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6D7FF7F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477166EE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86905A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195CA902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CC832D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4AD119D5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Скатывание шаров.</w:t>
            </w:r>
          </w:p>
        </w:tc>
      </w:tr>
      <w:tr w:rsidR="00305217" w:rsidRPr="00305217" w14:paraId="7C0860B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45526B8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1BB5DC0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</w:tbl>
    <w:p w14:paraId="6873681B" w14:textId="77777777" w:rsidR="00600ECE" w:rsidRPr="00305217" w:rsidRDefault="003A7F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05217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2E6DB7FD" w14:textId="77777777" w:rsidR="00600ECE" w:rsidRPr="00305217" w:rsidRDefault="003A7FD7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0521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305217" w:rsidRPr="00305217" w14:paraId="1CF08BD4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2383921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1F48720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 какой 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период составлен план: 3 неделя (20.01 - 24.01.2025 г.)</w:t>
            </w:r>
          </w:p>
        </w:tc>
      </w:tr>
      <w:tr w:rsidR="00305217" w:rsidRPr="00305217" w14:paraId="2D7FEB12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330F625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85FC7C7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Зимующие птицы и животные</w:t>
            </w:r>
          </w:p>
        </w:tc>
      </w:tr>
    </w:tbl>
    <w:p w14:paraId="1F69D9D9" w14:textId="77777777" w:rsidR="00600ECE" w:rsidRPr="00305217" w:rsidRDefault="00600ECE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305217" w:rsidRPr="00305217" w14:paraId="3A6F5B5B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3AD7182C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68C72E9E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20.01</w:t>
            </w:r>
          </w:p>
        </w:tc>
        <w:tc>
          <w:tcPr>
            <w:tcW w:w="2592" w:type="dxa"/>
            <w:shd w:val="clear" w:color="auto" w:fill="EDF2F7"/>
          </w:tcPr>
          <w:p w14:paraId="3C544D0C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21.01</w:t>
            </w:r>
          </w:p>
        </w:tc>
        <w:tc>
          <w:tcPr>
            <w:tcW w:w="2592" w:type="dxa"/>
            <w:shd w:val="clear" w:color="auto" w:fill="EDF2F7"/>
          </w:tcPr>
          <w:p w14:paraId="091CA38C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Среда 22.01</w:t>
            </w:r>
          </w:p>
        </w:tc>
        <w:tc>
          <w:tcPr>
            <w:tcW w:w="2592" w:type="dxa"/>
            <w:shd w:val="clear" w:color="auto" w:fill="EDF2F7"/>
          </w:tcPr>
          <w:p w14:paraId="2ABAF1B3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23.01</w:t>
            </w:r>
          </w:p>
        </w:tc>
        <w:tc>
          <w:tcPr>
            <w:tcW w:w="2592" w:type="dxa"/>
            <w:shd w:val="clear" w:color="auto" w:fill="EDF2F7"/>
          </w:tcPr>
          <w:p w14:paraId="60D73093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24.01</w:t>
            </w:r>
          </w:p>
        </w:tc>
      </w:tr>
      <w:tr w:rsidR="00305217" w:rsidRPr="00305217" w14:paraId="0D2A8D3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D1097BC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099F3C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настроением. Создание благоприятной обстановки. Беседа о настроение ребёнка, приобщение к выражению личного мнения.</w:t>
            </w:r>
          </w:p>
        </w:tc>
      </w:tr>
      <w:tr w:rsidR="00305217" w:rsidRPr="00305217" w14:paraId="57DBAC2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4772721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A24FBC5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</w:tr>
      <w:tr w:rsidR="00305217" w:rsidRPr="00305217" w14:paraId="67DDBB9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1682A1D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4245B20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71C8A420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394D671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78ED24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терес к сказкам.</w:t>
            </w:r>
          </w:p>
          <w:p w14:paraId="5F2E6DB8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13341E6A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7F7191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2134B632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7E3E72ED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.: 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CCBFB5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7875FB3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6133592D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F0F848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ерес к сказкам.</w:t>
            </w:r>
          </w:p>
          <w:p w14:paraId="7C7188F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2AA06F62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</w:tr>
      <w:tr w:rsidR="00305217" w:rsidRPr="00305217" w14:paraId="0A4C990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073A55E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F9BE27D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305217" w:rsidRPr="00305217" w14:paraId="10CD9BA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7964255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A7B8C99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Чтение потешек. 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формирование культурно-гигиенических навыков, слежение за осанкой.</w:t>
            </w:r>
          </w:p>
        </w:tc>
      </w:tr>
      <w:tr w:rsidR="00305217" w:rsidRPr="00305217" w14:paraId="3CE1379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AD8455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5E9940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305217" w:rsidRPr="00305217" w14:paraId="425EAD7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71FAF7F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9C61B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«Зимняя прогулка»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равновесие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5DADBA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 / Казахский язык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Қыс</w:t>
            </w:r>
            <w:proofErr w:type="spellEnd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келді</w:t>
            </w:r>
            <w:proofErr w:type="spellEnd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DEA943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«Снежные забавы»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105060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«Веселые нотки»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слух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CE82EF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«Ловкие зайчата»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Упражн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прыжках</w:t>
            </w:r>
          </w:p>
        </w:tc>
      </w:tr>
      <w:tr w:rsidR="00305217" w:rsidRPr="00305217" w14:paraId="756ABE3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532BA9F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62E3316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305217" w:rsidRPr="00305217" w14:paraId="6506728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B101B0D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3EA77E5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305217" w:rsidRPr="00305217" w14:paraId="3CB9A601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3651CF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915A4E6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E63CB9E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8751DB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5BEFF0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10988F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</w:tr>
      <w:tr w:rsidR="00305217" w:rsidRPr="00305217" w14:paraId="4F2851F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9223819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0CEF8B6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Раздевание, гигиенические процедуры, обед (воспитание культуры еды, правила 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этикета).</w:t>
            </w:r>
          </w:p>
        </w:tc>
      </w:tr>
      <w:tr w:rsidR="00305217" w:rsidRPr="00305217" w14:paraId="2D6A4421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8DCF6F3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FAA50A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Чтение сказки «Морозко»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D9A458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26A1E2A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Чтение стихов о зиме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C140E1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Классическая музыка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86D8A95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Чтение сказки «Заюшкина избушка»</w:t>
            </w:r>
          </w:p>
        </w:tc>
      </w:tr>
      <w:tr w:rsidR="00305217" w:rsidRPr="00305217" w14:paraId="48090B6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0C48333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DEA13DE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Гимнастика пробуждения, ходьба по ортопедическим дорожкам, гигиенические 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процедуры.</w:t>
            </w:r>
          </w:p>
        </w:tc>
      </w:tr>
      <w:tr w:rsidR="00305217" w:rsidRPr="00305217" w14:paraId="3DFEF63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E077404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EFA9220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0DC492D8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9422B4E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0A842A14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B4EF37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6EDF10E4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E97F3E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26751FDE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54429D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Сравнение 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количества.</w:t>
            </w:r>
          </w:p>
          <w:p w14:paraId="198C7F5E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</w:tr>
      <w:tr w:rsidR="00305217" w:rsidRPr="00305217" w14:paraId="630CF4C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938773D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6436882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</w:tbl>
    <w:p w14:paraId="03166C6E" w14:textId="77777777" w:rsidR="00600ECE" w:rsidRPr="00305217" w:rsidRDefault="003A7F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05217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0E4A630C" w14:textId="77777777" w:rsidR="00600ECE" w:rsidRPr="00305217" w:rsidRDefault="003A7FD7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0521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305217" w:rsidRPr="00305217" w14:paraId="20F03661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6C687D8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Организация образования: ТОО 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ясли-сад «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9565B10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4 неделя (27.01 - 31.01.2025 г.)</w:t>
            </w:r>
          </w:p>
        </w:tc>
      </w:tr>
      <w:tr w:rsidR="00305217" w:rsidRPr="00305217" w14:paraId="3360BB2B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A62D83E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D0E946B" w14:textId="77777777" w:rsidR="00600ECE" w:rsidRPr="00305217" w:rsidRDefault="003A7F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Зимний транспорт и безопасность</w:t>
            </w:r>
          </w:p>
        </w:tc>
      </w:tr>
    </w:tbl>
    <w:p w14:paraId="20F9227C" w14:textId="77777777" w:rsidR="00600ECE" w:rsidRPr="00305217" w:rsidRDefault="00600ECE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305217" w:rsidRPr="00305217" w14:paraId="44D43BB1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10ACBBED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4DB23482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27.01</w:t>
            </w:r>
          </w:p>
        </w:tc>
        <w:tc>
          <w:tcPr>
            <w:tcW w:w="2592" w:type="dxa"/>
            <w:shd w:val="clear" w:color="auto" w:fill="EDF2F7"/>
          </w:tcPr>
          <w:p w14:paraId="48954F05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28.01</w:t>
            </w:r>
          </w:p>
        </w:tc>
        <w:tc>
          <w:tcPr>
            <w:tcW w:w="2592" w:type="dxa"/>
            <w:shd w:val="clear" w:color="auto" w:fill="EDF2F7"/>
          </w:tcPr>
          <w:p w14:paraId="23054CF5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Среда 29.01</w:t>
            </w:r>
          </w:p>
        </w:tc>
        <w:tc>
          <w:tcPr>
            <w:tcW w:w="2592" w:type="dxa"/>
            <w:shd w:val="clear" w:color="auto" w:fill="EDF2F7"/>
          </w:tcPr>
          <w:p w14:paraId="1D661A30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30.01</w:t>
            </w:r>
          </w:p>
        </w:tc>
        <w:tc>
          <w:tcPr>
            <w:tcW w:w="2592" w:type="dxa"/>
            <w:shd w:val="clear" w:color="auto" w:fill="EDF2F7"/>
          </w:tcPr>
          <w:p w14:paraId="71076C57" w14:textId="77777777" w:rsidR="00600ECE" w:rsidRPr="00305217" w:rsidRDefault="003A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31.01</w:t>
            </w:r>
          </w:p>
        </w:tc>
      </w:tr>
      <w:tr w:rsidR="00305217" w:rsidRPr="00305217" w14:paraId="053B054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D02D955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158582A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настроение ребёнка, приобщение к выражению личного мнения.</w:t>
            </w:r>
          </w:p>
        </w:tc>
      </w:tr>
      <w:tr w:rsidR="00305217" w:rsidRPr="00305217" w14:paraId="2DDFB49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44602E1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CE95145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й; индивидуальные консультации.</w:t>
            </w:r>
          </w:p>
        </w:tc>
      </w:tr>
      <w:tr w:rsidR="00305217" w:rsidRPr="00305217" w14:paraId="220FC2B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A2097C4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6B24E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5C737E91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55CB79E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A10B56F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6E0D62B3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12906524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884D026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2A3212E1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Изображение 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линий.</w:t>
            </w:r>
          </w:p>
          <w:p w14:paraId="5E0B09BE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881AD3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51DF061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73F9D53B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27624B4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«Зимние узоры»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Прививать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сказкам.</w:t>
            </w:r>
          </w:p>
          <w:p w14:paraId="196AF95D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«Снежинки»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Изображение линий.</w:t>
            </w:r>
          </w:p>
          <w:p w14:paraId="37ED34CF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«Зима»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приметами.</w:t>
            </w:r>
          </w:p>
        </w:tc>
      </w:tr>
      <w:tr w:rsidR="00305217" w:rsidRPr="00305217" w14:paraId="7CE899F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1AEA8D2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48F6A2A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305217" w:rsidRPr="00305217" w14:paraId="2DB7137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2683264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261D1B5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Чтение 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потешек. Привлечение внимания к пище, формирование культурно-гигиенических навыков, слежение за осанкой.</w:t>
            </w:r>
          </w:p>
        </w:tc>
      </w:tr>
      <w:tr w:rsidR="00305217" w:rsidRPr="00305217" w14:paraId="32758C5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3731080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04CEEE4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305217" w:rsidRPr="00305217" w14:paraId="29616C4A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2962545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520BA55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«Зимняя п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рогулка»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равновесие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39928CB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 / Казахский язык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Қыс</w:t>
            </w:r>
            <w:proofErr w:type="spellEnd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келді</w:t>
            </w:r>
            <w:proofErr w:type="spellEnd"/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BECC62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«Снежные забавы»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B3C73B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«Веселые нотки»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слух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2EF176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«Ловкие 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зайчата»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Упражнять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прыжках</w:t>
            </w:r>
          </w:p>
        </w:tc>
      </w:tr>
      <w:tr w:rsidR="00305217" w:rsidRPr="00305217" w14:paraId="4B9371B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9840A43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98A595E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305217" w:rsidRPr="00305217" w14:paraId="477145B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27E825F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A5C713E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305217" w:rsidRPr="00305217" w14:paraId="73B1684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F8D6B5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5C5A06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4F67B76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EEB2B32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EE4E206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BFD73E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«Снегопад»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Изучать</w:t>
            </w:r>
            <w:proofErr w:type="gramEnd"/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«Снежинки и ветер»</w:t>
            </w:r>
          </w:p>
        </w:tc>
      </w:tr>
      <w:tr w:rsidR="00305217" w:rsidRPr="00305217" w14:paraId="1ED778F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7FA1DEB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15AAE24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Раздевание, гигиенические процедуры, обед (воспитание 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культуры еды, правила этикета).</w:t>
            </w:r>
          </w:p>
        </w:tc>
      </w:tr>
      <w:tr w:rsidR="00305217" w:rsidRPr="00305217" w14:paraId="4C7FC38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B48660F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802E7C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Чтение сказки «Морозко»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7840723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F12BD7A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Чтение стихов о зиме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CFBE384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Классическая музыка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53EB8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5217">
              <w:rPr>
                <w:rFonts w:ascii="Times New Roman" w:hAnsi="Times New Roman" w:cs="Times New Roman"/>
                <w:sz w:val="24"/>
                <w:szCs w:val="24"/>
              </w:rPr>
              <w:t>Чтение сказки «Заюшкина избушка»</w:t>
            </w:r>
          </w:p>
        </w:tc>
      </w:tr>
      <w:tr w:rsidR="00305217" w:rsidRPr="00305217" w14:paraId="345A168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C7D0D4C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4741518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</w:t>
            </w: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ие процедуры.</w:t>
            </w:r>
          </w:p>
        </w:tc>
      </w:tr>
      <w:tr w:rsidR="00305217" w:rsidRPr="00305217" w14:paraId="7681C52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F202172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EB006C8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1200DD95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415613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538FF28A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Скатывание 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4587797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60F0C56E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FD2E42E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количества.</w:t>
            </w:r>
          </w:p>
          <w:p w14:paraId="28887CAC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723A2A9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«Один и много»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количества.</w:t>
            </w:r>
          </w:p>
          <w:p w14:paraId="4D23EE82" w14:textId="77777777" w:rsidR="00600ECE" w:rsidRPr="00305217" w:rsidRDefault="003A7FD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3052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305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Скатывание шаров.</w:t>
            </w:r>
          </w:p>
        </w:tc>
      </w:tr>
      <w:tr w:rsidR="00305217" w:rsidRPr="00305217" w14:paraId="33D49AD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B750710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217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39CDCF0" w14:textId="77777777" w:rsidR="00600ECE" w:rsidRPr="00305217" w:rsidRDefault="003A7F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21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</w:tbl>
    <w:p w14:paraId="7E45C22F" w14:textId="77777777" w:rsidR="003A7FD7" w:rsidRPr="00305217" w:rsidRDefault="003A7FD7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3A7FD7" w:rsidRPr="00305217" w:rsidSect="00034616">
      <w:pgSz w:w="16834" w:h="11909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05217"/>
    <w:rsid w:val="00326F90"/>
    <w:rsid w:val="003A7FD7"/>
    <w:rsid w:val="00600EC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8885A"/>
  <w14:defaultImageDpi w14:val="300"/>
  <w15:docId w15:val="{AF3AF360-B232-4733-9C04-D4DC770A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2C18CC-0CB1-4750-B6E0-3E00826F5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2121</Words>
  <Characters>12095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Админ</cp:lastModifiedBy>
  <cp:revision>2</cp:revision>
  <dcterms:created xsi:type="dcterms:W3CDTF">2026-08-25T17:46:00Z</dcterms:created>
  <dcterms:modified xsi:type="dcterms:W3CDTF">2026-08-25T17:46:00Z</dcterms:modified>
  <cp:category/>
</cp:coreProperties>
</file>